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2BB1C" w14:textId="5710741E" w:rsidR="00BD05EA" w:rsidRDefault="00BD05EA" w:rsidP="00BD05EA">
      <w:pPr>
        <w:pStyle w:val="Bijlage"/>
      </w:pPr>
      <w:bookmarkStart w:id="0" w:name="_Toc334096301"/>
      <w:r>
        <w:t xml:space="preserve">Bijlage </w:t>
      </w:r>
      <w:r w:rsidR="000173F0">
        <w:t>1</w:t>
      </w:r>
      <w:r>
        <w:t xml:space="preserve"> Akkoordverklaring</w:t>
      </w:r>
      <w:bookmarkEnd w:id="0"/>
      <w:r>
        <w:br/>
      </w:r>
    </w:p>
    <w:p w14:paraId="11FB25FD" w14:textId="77777777" w:rsidR="000173F0" w:rsidRPr="00FC43A2" w:rsidRDefault="000173F0" w:rsidP="000173F0">
      <w:pPr>
        <w:spacing w:line="276" w:lineRule="auto"/>
      </w:pPr>
      <w:r w:rsidRPr="0051252F">
        <w:t>Behorende bij zaaknummer: 311</w:t>
      </w:r>
      <w:r>
        <w:t>69163</w:t>
      </w:r>
    </w:p>
    <w:p w14:paraId="2D4382BC" w14:textId="77777777" w:rsidR="000173F0" w:rsidRPr="000173F0" w:rsidRDefault="000173F0" w:rsidP="000173F0"/>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0173F0" w14:paraId="4EAC3AFD" w14:textId="77777777" w:rsidTr="00A04E19">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25105BDA" w14:textId="77777777" w:rsidR="000173F0" w:rsidRPr="00BD05EA" w:rsidRDefault="000173F0" w:rsidP="00A04E19">
            <w:r>
              <w:t>Europese a</w:t>
            </w:r>
            <w:r w:rsidRPr="00BD05EA">
              <w:t>anbesteding</w:t>
            </w:r>
            <w:r>
              <w:t xml:space="preserve"> ‘</w:t>
            </w:r>
            <w:r>
              <w:rPr>
                <w:b/>
              </w:rPr>
              <w:t>Diensten applicaties RWS Contract (DARC22)’</w:t>
            </w:r>
          </w:p>
          <w:p w14:paraId="7FA07490" w14:textId="77777777" w:rsidR="000173F0" w:rsidRPr="00BD05EA" w:rsidRDefault="000173F0" w:rsidP="00A04E19"/>
          <w:p w14:paraId="49A4A542" w14:textId="77777777" w:rsidR="000173F0" w:rsidRPr="009E7602" w:rsidRDefault="000173F0" w:rsidP="00A04E19">
            <w:r w:rsidRPr="009E7602">
              <w:t xml:space="preserve">Door het invullen en ondertekenen van deze akkoordverklaring gaat </w:t>
            </w:r>
            <w:r>
              <w:t>Gegadigde</w:t>
            </w:r>
            <w:r w:rsidRPr="009E7602">
              <w:t xml:space="preserve"> akkoord met:</w:t>
            </w:r>
          </w:p>
          <w:p w14:paraId="4C64B303" w14:textId="77777777" w:rsidR="000173F0" w:rsidRPr="009E7602" w:rsidRDefault="000173F0" w:rsidP="00A04E19"/>
          <w:p w14:paraId="4E34525B" w14:textId="77777777" w:rsidR="000173F0" w:rsidRPr="009E7602" w:rsidRDefault="000173F0" w:rsidP="000173F0">
            <w:pPr>
              <w:pStyle w:val="Lijstalinea"/>
              <w:numPr>
                <w:ilvl w:val="0"/>
                <w:numId w:val="31"/>
              </w:numPr>
              <w:rPr>
                <w:szCs w:val="18"/>
              </w:rPr>
            </w:pPr>
            <w:r w:rsidRPr="009E7602">
              <w:rPr>
                <w:szCs w:val="18"/>
              </w:rPr>
              <w:t xml:space="preserve">Alle </w:t>
            </w:r>
            <w:r w:rsidRPr="006E3446">
              <w:rPr>
                <w:szCs w:val="18"/>
              </w:rPr>
              <w:t xml:space="preserve">voorwaarden, vereisten en eisen voor </w:t>
            </w:r>
            <w:r>
              <w:rPr>
                <w:szCs w:val="18"/>
              </w:rPr>
              <w:t>deze</w:t>
            </w:r>
            <w:r w:rsidRPr="006E3446">
              <w:rPr>
                <w:szCs w:val="18"/>
              </w:rPr>
              <w:t xml:space="preserve"> aanbestedingsprocedure, zoals opgenomen in </w:t>
            </w:r>
            <w:r>
              <w:rPr>
                <w:szCs w:val="18"/>
              </w:rPr>
              <w:t>het Selectie document</w:t>
            </w:r>
            <w:r w:rsidRPr="006E3446">
              <w:rPr>
                <w:szCs w:val="18"/>
              </w:rPr>
              <w:t xml:space="preserve"> </w:t>
            </w:r>
            <w:r>
              <w:rPr>
                <w:szCs w:val="18"/>
              </w:rPr>
              <w:t xml:space="preserve">inclusief de Nota(’s) van Inlichtingen </w:t>
            </w:r>
            <w:r w:rsidRPr="009E7602">
              <w:rPr>
                <w:szCs w:val="18"/>
              </w:rPr>
              <w:t xml:space="preserve">en verklaart hij dat hij gedurende de looptijd van de </w:t>
            </w:r>
            <w:r>
              <w:rPr>
                <w:szCs w:val="18"/>
              </w:rPr>
              <w:t>Overeenkomst</w:t>
            </w:r>
            <w:r w:rsidRPr="009E7602">
              <w:rPr>
                <w:szCs w:val="18"/>
              </w:rPr>
              <w:t xml:space="preserve"> </w:t>
            </w:r>
            <w:r>
              <w:rPr>
                <w:szCs w:val="18"/>
              </w:rPr>
              <w:t>daar</w:t>
            </w:r>
            <w:r w:rsidRPr="009E7602">
              <w:rPr>
                <w:szCs w:val="18"/>
              </w:rPr>
              <w:t>aan</w:t>
            </w:r>
            <w:r>
              <w:rPr>
                <w:szCs w:val="18"/>
              </w:rPr>
              <w:t xml:space="preserve"> </w:t>
            </w:r>
            <w:r w:rsidRPr="009E7602">
              <w:rPr>
                <w:szCs w:val="18"/>
              </w:rPr>
              <w:t>zal voldoen en blijven voldoen</w:t>
            </w:r>
            <w:r>
              <w:rPr>
                <w:szCs w:val="18"/>
              </w:rPr>
              <w:t>*</w:t>
            </w:r>
            <w:r w:rsidRPr="009E7602">
              <w:rPr>
                <w:szCs w:val="18"/>
              </w:rPr>
              <w:t>.</w:t>
            </w:r>
          </w:p>
          <w:p w14:paraId="484845D9" w14:textId="77777777" w:rsidR="000173F0" w:rsidRPr="00BD05EA" w:rsidRDefault="000173F0" w:rsidP="00A04E19">
            <w:r w:rsidRPr="009E7602">
              <w:br/>
            </w:r>
            <w:r>
              <w:t>Gegadigde verklaart</w:t>
            </w:r>
            <w:r w:rsidRPr="009E7602">
              <w:t xml:space="preserve"> dat zijn rechtsgeldige ondertekening geldt voor alle door hem bij</w:t>
            </w:r>
            <w:r>
              <w:t xml:space="preserve"> Aanmelding</w:t>
            </w:r>
            <w:r w:rsidRPr="009E7602">
              <w:t xml:space="preserve"> ingediende documenten</w:t>
            </w:r>
            <w:r>
              <w:t xml:space="preserve"> inclusief het Uniform Europees Aanbestedingsdocument</w:t>
            </w:r>
            <w:r w:rsidRPr="009E7602">
              <w:t>.</w:t>
            </w:r>
          </w:p>
          <w:p w14:paraId="17AC790A" w14:textId="77777777" w:rsidR="000173F0" w:rsidRDefault="000173F0" w:rsidP="00A04E19">
            <w:r>
              <w:t xml:space="preserve"> </w:t>
            </w:r>
          </w:p>
        </w:tc>
      </w:tr>
      <w:tr w:rsidR="000173F0" w:rsidRPr="00020CBA" w14:paraId="43E3836D" w14:textId="77777777" w:rsidTr="00A04E19">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405FEB41" w14:textId="77777777" w:rsidR="000173F0" w:rsidRDefault="000173F0" w:rsidP="00A04E19">
            <w:r>
              <w:t>Aanmelding voor:</w:t>
            </w:r>
          </w:p>
          <w:p w14:paraId="3AD0F34E" w14:textId="77777777" w:rsidR="000173F0" w:rsidRDefault="000173F0" w:rsidP="00A04E19">
            <w:pPr>
              <w:tabs>
                <w:tab w:val="left" w:pos="-1070"/>
                <w:tab w:val="left" w:pos="-848"/>
                <w:tab w:val="left" w:pos="-282"/>
                <w:tab w:val="left" w:pos="284"/>
                <w:tab w:val="left" w:pos="850"/>
                <w:tab w:val="left" w:pos="2779"/>
              </w:tabs>
            </w:pPr>
          </w:p>
          <w:p w14:paraId="7D12D73E" w14:textId="77777777" w:rsidR="000173F0" w:rsidRDefault="000173F0" w:rsidP="00A04E19">
            <w:pPr>
              <w:tabs>
                <w:tab w:val="left" w:pos="-1070"/>
                <w:tab w:val="left" w:pos="-848"/>
                <w:tab w:val="left" w:pos="-282"/>
                <w:tab w:val="left" w:pos="284"/>
                <w:tab w:val="left" w:pos="850"/>
                <w:tab w:val="left" w:pos="2779"/>
              </w:tabs>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D8528B" w14:textId="77777777" w:rsidR="000173F0" w:rsidRPr="00020CBA" w:rsidRDefault="000173F0" w:rsidP="00A04E19">
            <w:pPr>
              <w:tabs>
                <w:tab w:val="left" w:pos="-1070"/>
                <w:tab w:val="left" w:pos="-848"/>
                <w:tab w:val="left" w:pos="-282"/>
                <w:tab w:val="left" w:pos="284"/>
                <w:tab w:val="left" w:pos="850"/>
                <w:tab w:val="left" w:pos="2779"/>
              </w:tabs>
              <w:rPr>
                <w:b/>
                <w:lang w:val="en-US"/>
              </w:rPr>
            </w:pPr>
            <w:r w:rsidRPr="003D44D6">
              <w:rPr>
                <w:b/>
                <w:lang w:val="en-US"/>
              </w:rPr>
              <w:t>Dienst</w:t>
            </w:r>
            <w:r>
              <w:rPr>
                <w:b/>
                <w:lang w:val="en-US"/>
              </w:rPr>
              <w:t>en</w:t>
            </w:r>
            <w:r w:rsidRPr="003D44D6">
              <w:rPr>
                <w:b/>
                <w:lang w:val="en-US"/>
              </w:rPr>
              <w:t xml:space="preserve"> applicaties RWS Contract (DARC22)</w:t>
            </w:r>
          </w:p>
        </w:tc>
      </w:tr>
      <w:tr w:rsidR="000173F0" w14:paraId="3EE432DA" w14:textId="77777777" w:rsidTr="00A04E19">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0A35B9C7" w14:textId="77777777" w:rsidR="000173F0" w:rsidRDefault="000173F0" w:rsidP="00A04E19">
            <w:r>
              <w:t xml:space="preserve">Naam Gegadigde (in geval van combinatie naam penvoerder en </w:t>
            </w:r>
            <w:r w:rsidRPr="00077C3B">
              <w:t xml:space="preserve">de </w:t>
            </w:r>
            <w:r>
              <w:t xml:space="preserve">andere </w:t>
            </w:r>
            <w:r w:rsidRPr="00077C3B">
              <w:t>ondernemer</w:t>
            </w:r>
            <w:r>
              <w:t>s</w:t>
            </w:r>
            <w:r w:rsidRPr="00077C3B">
              <w:t xml:space="preserve"> binnen de combinatie</w:t>
            </w:r>
            <w:r>
              <w:t>):</w:t>
            </w:r>
          </w:p>
          <w:p w14:paraId="4A24BE37" w14:textId="77777777" w:rsidR="000173F0" w:rsidRDefault="000173F0" w:rsidP="00A04E19">
            <w:pPr>
              <w:tabs>
                <w:tab w:val="left" w:pos="-1070"/>
                <w:tab w:val="left" w:pos="-848"/>
                <w:tab w:val="left" w:pos="-282"/>
                <w:tab w:val="left" w:pos="284"/>
                <w:tab w:val="left" w:pos="850"/>
                <w:tab w:val="left" w:pos="2779"/>
              </w:tabs>
            </w:pPr>
          </w:p>
          <w:p w14:paraId="7EA22349" w14:textId="77777777" w:rsidR="000173F0" w:rsidRDefault="000173F0" w:rsidP="00A04E19">
            <w:pPr>
              <w:tabs>
                <w:tab w:val="left" w:pos="-1070"/>
                <w:tab w:val="left" w:pos="-848"/>
                <w:tab w:val="left" w:pos="-282"/>
                <w:tab w:val="left" w:pos="284"/>
                <w:tab w:val="left" w:pos="850"/>
                <w:tab w:val="left" w:pos="2779"/>
              </w:tabs>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30A986" w14:textId="77777777" w:rsidR="000173F0" w:rsidRDefault="000173F0" w:rsidP="00A04E19">
            <w:pPr>
              <w:tabs>
                <w:tab w:val="left" w:pos="-1070"/>
                <w:tab w:val="left" w:pos="-848"/>
                <w:tab w:val="left" w:pos="-282"/>
                <w:tab w:val="left" w:pos="284"/>
                <w:tab w:val="left" w:pos="850"/>
                <w:tab w:val="left" w:pos="2779"/>
              </w:tabs>
            </w:pPr>
          </w:p>
        </w:tc>
      </w:tr>
      <w:tr w:rsidR="000173F0" w14:paraId="4D6184E9" w14:textId="77777777" w:rsidTr="00A04E19">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37F9F60" w14:textId="77777777" w:rsidR="000173F0" w:rsidRDefault="000173F0" w:rsidP="00A04E19">
            <w:r>
              <w:t>Elektronische handtekening(en):</w:t>
            </w:r>
          </w:p>
          <w:p w14:paraId="6211F8F8" w14:textId="77777777" w:rsidR="000173F0" w:rsidRDefault="000173F0" w:rsidP="00A04E19"/>
          <w:p w14:paraId="66892CCA" w14:textId="77777777" w:rsidR="000173F0" w:rsidRDefault="000173F0" w:rsidP="00A04E19">
            <w:pPr>
              <w:tabs>
                <w:tab w:val="left" w:pos="-1070"/>
                <w:tab w:val="left" w:pos="-848"/>
                <w:tab w:val="left" w:pos="-282"/>
                <w:tab w:val="left" w:pos="284"/>
                <w:tab w:val="left" w:pos="850"/>
                <w:tab w:val="left" w:pos="2779"/>
              </w:tabs>
            </w:pPr>
          </w:p>
          <w:p w14:paraId="37883466" w14:textId="77777777" w:rsidR="000173F0" w:rsidRDefault="000173F0" w:rsidP="00A04E19">
            <w:pPr>
              <w:tabs>
                <w:tab w:val="left" w:pos="-1070"/>
                <w:tab w:val="left" w:pos="-848"/>
                <w:tab w:val="left" w:pos="-282"/>
                <w:tab w:val="left" w:pos="284"/>
                <w:tab w:val="left" w:pos="850"/>
                <w:tab w:val="left" w:pos="2779"/>
              </w:tabs>
            </w:pPr>
          </w:p>
          <w:p w14:paraId="7F4EFFEC" w14:textId="77777777" w:rsidR="000173F0" w:rsidRDefault="000173F0" w:rsidP="00A04E19">
            <w:pPr>
              <w:tabs>
                <w:tab w:val="left" w:pos="-1070"/>
                <w:tab w:val="left" w:pos="-848"/>
                <w:tab w:val="left" w:pos="-282"/>
                <w:tab w:val="left" w:pos="284"/>
                <w:tab w:val="left" w:pos="850"/>
                <w:tab w:val="left" w:pos="2779"/>
              </w:tabs>
            </w:pPr>
          </w:p>
          <w:p w14:paraId="14BCFCE5" w14:textId="77777777" w:rsidR="000173F0" w:rsidRDefault="000173F0" w:rsidP="00A04E19">
            <w:pPr>
              <w:tabs>
                <w:tab w:val="left" w:pos="-1070"/>
                <w:tab w:val="left" w:pos="-848"/>
                <w:tab w:val="left" w:pos="-282"/>
                <w:tab w:val="left" w:pos="284"/>
                <w:tab w:val="left" w:pos="850"/>
                <w:tab w:val="left" w:pos="2779"/>
              </w:tabs>
            </w:pPr>
          </w:p>
          <w:p w14:paraId="313E8FEB" w14:textId="77777777" w:rsidR="000173F0" w:rsidRDefault="000173F0" w:rsidP="00A04E19">
            <w:pPr>
              <w:tabs>
                <w:tab w:val="left" w:pos="-1070"/>
                <w:tab w:val="left" w:pos="-848"/>
                <w:tab w:val="left" w:pos="-282"/>
                <w:tab w:val="left" w:pos="284"/>
                <w:tab w:val="left" w:pos="850"/>
                <w:tab w:val="left" w:pos="2779"/>
              </w:tabs>
            </w:pPr>
          </w:p>
          <w:p w14:paraId="48240316" w14:textId="77777777" w:rsidR="000173F0" w:rsidRDefault="000173F0" w:rsidP="00A04E19">
            <w:pPr>
              <w:tabs>
                <w:tab w:val="left" w:pos="-1070"/>
                <w:tab w:val="left" w:pos="-848"/>
                <w:tab w:val="left" w:pos="-282"/>
                <w:tab w:val="left" w:pos="284"/>
                <w:tab w:val="left" w:pos="850"/>
                <w:tab w:val="left" w:pos="2779"/>
              </w:tabs>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973F3B" w14:textId="77777777" w:rsidR="000173F0" w:rsidRDefault="000173F0" w:rsidP="00A04E19">
            <w:pPr>
              <w:tabs>
                <w:tab w:val="left" w:pos="-1070"/>
                <w:tab w:val="left" w:pos="-848"/>
                <w:tab w:val="left" w:pos="-282"/>
                <w:tab w:val="left" w:pos="284"/>
                <w:tab w:val="left" w:pos="850"/>
                <w:tab w:val="left" w:pos="2779"/>
              </w:tabs>
            </w:pPr>
          </w:p>
        </w:tc>
      </w:tr>
    </w:tbl>
    <w:p w14:paraId="49E2BB39" w14:textId="10E64671" w:rsidR="00BD05EA" w:rsidRDefault="00BD05EA" w:rsidP="00BD05EA">
      <w:bookmarkStart w:id="1" w:name="_GoBack"/>
      <w:bookmarkEnd w:id="1"/>
    </w:p>
    <w:p w14:paraId="6D290D01" w14:textId="77777777" w:rsidR="005B2DD4" w:rsidRDefault="005B2DD4" w:rsidP="00BD05EA"/>
    <w:p w14:paraId="49E2BB3A" w14:textId="4D6CD578" w:rsidR="00241548" w:rsidRPr="009B3F1A" w:rsidRDefault="005B2DD4" w:rsidP="009B3F1A">
      <w:r w:rsidRPr="00DB004C">
        <w:rPr>
          <w:i/>
        </w:rPr>
        <w:t xml:space="preserve">*) Een </w:t>
      </w:r>
      <w:r>
        <w:rPr>
          <w:i/>
        </w:rPr>
        <w:t>Aanmeld</w:t>
      </w:r>
      <w:r w:rsidRPr="00DB004C">
        <w:rPr>
          <w:i/>
        </w:rPr>
        <w:t>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redelijkheid en de flexibiliteit van de opdrachtnemer.</w:t>
      </w:r>
    </w:p>
    <w:sectPr w:rsidR="00241548" w:rsidRPr="009B3F1A"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2BB3D" w14:textId="77777777" w:rsidR="00D0076D" w:rsidRDefault="00D0076D" w:rsidP="0088501B">
      <w:r>
        <w:separator/>
      </w:r>
    </w:p>
  </w:endnote>
  <w:endnote w:type="continuationSeparator" w:id="0">
    <w:p w14:paraId="49E2BB3E"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2BB3B" w14:textId="77777777" w:rsidR="00D0076D" w:rsidRDefault="00D0076D" w:rsidP="0088501B">
      <w:r>
        <w:separator/>
      </w:r>
    </w:p>
  </w:footnote>
  <w:footnote w:type="continuationSeparator" w:id="0">
    <w:p w14:paraId="49E2BB3C"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9"/>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173F0"/>
    <w:rsid w:val="00077C3B"/>
    <w:rsid w:val="000E1F3B"/>
    <w:rsid w:val="001D6F03"/>
    <w:rsid w:val="00241548"/>
    <w:rsid w:val="002A6578"/>
    <w:rsid w:val="002B1092"/>
    <w:rsid w:val="002E0FD2"/>
    <w:rsid w:val="0030704D"/>
    <w:rsid w:val="0038549E"/>
    <w:rsid w:val="003A0E9F"/>
    <w:rsid w:val="003C4BF2"/>
    <w:rsid w:val="0040142D"/>
    <w:rsid w:val="0040571B"/>
    <w:rsid w:val="00441141"/>
    <w:rsid w:val="00450447"/>
    <w:rsid w:val="004B0EA1"/>
    <w:rsid w:val="004D766D"/>
    <w:rsid w:val="0054700F"/>
    <w:rsid w:val="00552087"/>
    <w:rsid w:val="005A4FBE"/>
    <w:rsid w:val="005B2DD4"/>
    <w:rsid w:val="005D2CF1"/>
    <w:rsid w:val="005E046F"/>
    <w:rsid w:val="006006F5"/>
    <w:rsid w:val="006D2E66"/>
    <w:rsid w:val="006E3446"/>
    <w:rsid w:val="006F42D7"/>
    <w:rsid w:val="0073653F"/>
    <w:rsid w:val="00765CD9"/>
    <w:rsid w:val="007725D4"/>
    <w:rsid w:val="007F4AEA"/>
    <w:rsid w:val="0088501B"/>
    <w:rsid w:val="00890441"/>
    <w:rsid w:val="008E3581"/>
    <w:rsid w:val="00905289"/>
    <w:rsid w:val="00922BE2"/>
    <w:rsid w:val="00954B57"/>
    <w:rsid w:val="009B3F1A"/>
    <w:rsid w:val="009C5CF5"/>
    <w:rsid w:val="009E7602"/>
    <w:rsid w:val="009F143D"/>
    <w:rsid w:val="00A32591"/>
    <w:rsid w:val="00A77ABF"/>
    <w:rsid w:val="00A863E9"/>
    <w:rsid w:val="00AC3B86"/>
    <w:rsid w:val="00B022C4"/>
    <w:rsid w:val="00B04831"/>
    <w:rsid w:val="00B04864"/>
    <w:rsid w:val="00B559E9"/>
    <w:rsid w:val="00B72222"/>
    <w:rsid w:val="00B80650"/>
    <w:rsid w:val="00BD05EA"/>
    <w:rsid w:val="00C36FAA"/>
    <w:rsid w:val="00CA55CC"/>
    <w:rsid w:val="00D0076D"/>
    <w:rsid w:val="00D62112"/>
    <w:rsid w:val="00DA3555"/>
    <w:rsid w:val="00ED7AB9"/>
    <w:rsid w:val="00EE5BBE"/>
    <w:rsid w:val="00F65492"/>
    <w:rsid w:val="00F65FCC"/>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BB1A"/>
  <w15:docId w15:val="{98ECED92-969F-4362-9B0D-9102016F8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aliases w:val="Normal 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Normal List Paragraph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3.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2.xml><?xml version="1.0" encoding="utf-8"?>
<ds:datastoreItem xmlns:ds="http://schemas.openxmlformats.org/officeDocument/2006/customXml" ds:itemID="{C41DCE19-4E15-4A23-8C16-F721FEAC3C4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sharepoint/v3/fields"/>
    <ds:schemaRef ds:uri="93331081-eed1-4b52-85f9-6ed5102967d8"/>
    <ds:schemaRef ds:uri="49d7c7d0-377f-412f-9534-f7e1a36fa843"/>
    <ds:schemaRef ds:uri="http://www.w3.org/XML/1998/namespace"/>
    <ds:schemaRef ds:uri="http://purl.org/dc/dcmitype/"/>
  </ds:schemaRefs>
</ds:datastoreItem>
</file>

<file path=customXml/itemProps3.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AC037EF-033E-4AEA-9525-C62E2AC1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1070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Mullem, Thijs van (CIV)</dc:creator>
  <cp:lastModifiedBy>Cuba, Bianca de (CIV)</cp:lastModifiedBy>
  <cp:revision>2</cp:revision>
  <dcterms:created xsi:type="dcterms:W3CDTF">2021-07-05T12:31:00Z</dcterms:created>
  <dcterms:modified xsi:type="dcterms:W3CDTF">2021-07-05T12:31:00Z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